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8C634" w14:textId="191296E8" w:rsidR="00F249B1" w:rsidRDefault="00181695" w:rsidP="001A179E">
      <w:pPr>
        <w:rPr>
          <w:b/>
          <w:sz w:val="28"/>
          <w:szCs w:val="28"/>
        </w:rPr>
      </w:pPr>
      <w:r>
        <w:rPr>
          <w:b/>
          <w:sz w:val="28"/>
          <w:szCs w:val="28"/>
        </w:rPr>
        <w:t>Vragenlijst i</w:t>
      </w:r>
      <w:r w:rsidR="00F249B1" w:rsidRPr="00060C4D">
        <w:rPr>
          <w:b/>
          <w:sz w:val="28"/>
          <w:szCs w:val="28"/>
        </w:rPr>
        <w:t xml:space="preserve">nterviews </w:t>
      </w:r>
      <w:r>
        <w:rPr>
          <w:b/>
          <w:sz w:val="28"/>
          <w:szCs w:val="28"/>
        </w:rPr>
        <w:t xml:space="preserve">met </w:t>
      </w:r>
      <w:r w:rsidR="00F249B1" w:rsidRPr="00060C4D">
        <w:rPr>
          <w:b/>
          <w:sz w:val="28"/>
          <w:szCs w:val="28"/>
        </w:rPr>
        <w:t xml:space="preserve">stakeholders </w:t>
      </w:r>
    </w:p>
    <w:p w14:paraId="7933FBAC" w14:textId="46A89F8C" w:rsidR="00181695" w:rsidRPr="00181695" w:rsidRDefault="00181695" w:rsidP="001A179E">
      <w:r w:rsidRPr="00181695">
        <w:t xml:space="preserve">Versie 0.2 d.d. </w:t>
      </w:r>
      <w:r w:rsidR="00A140CC">
        <w:t>10-03-2022</w:t>
      </w:r>
    </w:p>
    <w:p w14:paraId="1FFDF0BC" w14:textId="473053C3" w:rsidR="00B10F83" w:rsidRPr="00C66DC4" w:rsidRDefault="00B10F83" w:rsidP="00C66DC4">
      <w:pPr>
        <w:rPr>
          <w:b/>
        </w:rPr>
      </w:pPr>
    </w:p>
    <w:p w14:paraId="6C090F19" w14:textId="77777777" w:rsidR="00F249B1" w:rsidRPr="00060C4D" w:rsidRDefault="00F249B1" w:rsidP="00F249B1">
      <w:pPr>
        <w:rPr>
          <w:b/>
          <w:i/>
        </w:rPr>
      </w:pPr>
      <w:r w:rsidRPr="00060C4D">
        <w:rPr>
          <w:b/>
          <w:i/>
        </w:rPr>
        <w:t>Algemeen:</w:t>
      </w:r>
    </w:p>
    <w:p w14:paraId="329511C4" w14:textId="77777777" w:rsidR="00B10F83" w:rsidRDefault="00B10F83" w:rsidP="00060C4D">
      <w:pPr>
        <w:pStyle w:val="Lijstalinea"/>
        <w:numPr>
          <w:ilvl w:val="0"/>
          <w:numId w:val="36"/>
        </w:numPr>
      </w:pPr>
      <w:r>
        <w:t>Voorstellen: functie, werkdomein, ervaring en achtergrond</w:t>
      </w:r>
    </w:p>
    <w:p w14:paraId="2E80FE0E" w14:textId="77777777" w:rsidR="00EF0068" w:rsidRPr="00F249B1" w:rsidRDefault="00EF0068" w:rsidP="00EF0068">
      <w:pPr>
        <w:pStyle w:val="Lijstalinea"/>
        <w:numPr>
          <w:ilvl w:val="0"/>
          <w:numId w:val="36"/>
        </w:numPr>
      </w:pPr>
      <w:r w:rsidRPr="00F249B1">
        <w:t xml:space="preserve">Waar </w:t>
      </w:r>
      <w:r>
        <w:t>zijn de aanwezigen vooral</w:t>
      </w:r>
      <w:r w:rsidRPr="00F249B1">
        <w:t xml:space="preserve"> druk mee bezig?</w:t>
      </w:r>
    </w:p>
    <w:p w14:paraId="259F358E" w14:textId="77777777" w:rsidR="00EF0068" w:rsidRDefault="00EF0068" w:rsidP="00EF0068">
      <w:pPr>
        <w:pStyle w:val="Lijstalinea"/>
        <w:numPr>
          <w:ilvl w:val="0"/>
          <w:numId w:val="36"/>
        </w:numPr>
      </w:pPr>
      <w:r w:rsidRPr="00F249B1">
        <w:t xml:space="preserve">Wat speelt er binnen de organisatie? </w:t>
      </w:r>
    </w:p>
    <w:p w14:paraId="1771B0EB" w14:textId="49C46784" w:rsidR="006A7136" w:rsidRPr="00277468" w:rsidRDefault="00EF0068" w:rsidP="00EF0068">
      <w:pPr>
        <w:pStyle w:val="Lijstalinea"/>
        <w:numPr>
          <w:ilvl w:val="0"/>
          <w:numId w:val="36"/>
        </w:numPr>
      </w:pPr>
      <w:r>
        <w:t xml:space="preserve">Wat zie je als je persoonlijke missie, </w:t>
      </w:r>
      <w:r w:rsidR="00F82051" w:rsidRPr="00277468">
        <w:t>binnen en</w:t>
      </w:r>
      <w:r w:rsidR="00A959A1" w:rsidRPr="00277468">
        <w:t>/of</w:t>
      </w:r>
      <w:r w:rsidR="00F82051" w:rsidRPr="00277468">
        <w:t xml:space="preserve"> buiten de organisatie</w:t>
      </w:r>
      <w:r w:rsidR="006A7136" w:rsidRPr="00277468">
        <w:t>?</w:t>
      </w:r>
    </w:p>
    <w:p w14:paraId="33D63419" w14:textId="42539F58" w:rsidR="00FC13CC" w:rsidRDefault="00FC13CC" w:rsidP="00060C4D">
      <w:pPr>
        <w:pStyle w:val="Lijstalinea"/>
        <w:numPr>
          <w:ilvl w:val="0"/>
          <w:numId w:val="36"/>
        </w:numPr>
      </w:pPr>
      <w:r w:rsidRPr="00277468">
        <w:t>Met wie werk je het meest samen en hoe loopt deze samenwerking?</w:t>
      </w:r>
      <w:r w:rsidR="00EF0068">
        <w:t xml:space="preserve"> Denk hierbij aan:</w:t>
      </w:r>
    </w:p>
    <w:p w14:paraId="1D14D14E" w14:textId="0EF52C07" w:rsidR="00EF0068" w:rsidRDefault="00EF0068" w:rsidP="00EF0068">
      <w:pPr>
        <w:pStyle w:val="Lijstalinea"/>
        <w:numPr>
          <w:ilvl w:val="1"/>
          <w:numId w:val="36"/>
        </w:numPr>
      </w:pPr>
      <w:r>
        <w:t>Andere K&amp;L-beheerders</w:t>
      </w:r>
    </w:p>
    <w:p w14:paraId="5E372274" w14:textId="77777777" w:rsidR="00EF0068" w:rsidRDefault="00EF0068" w:rsidP="00EF0068">
      <w:pPr>
        <w:pStyle w:val="Lijstalinea"/>
        <w:numPr>
          <w:ilvl w:val="1"/>
          <w:numId w:val="36"/>
        </w:numPr>
      </w:pPr>
      <w:r>
        <w:t xml:space="preserve">Toeleveranciers, </w:t>
      </w:r>
    </w:p>
    <w:p w14:paraId="583CDAB6" w14:textId="0476317C" w:rsidR="00EF0068" w:rsidRPr="00277468" w:rsidRDefault="00EF0068" w:rsidP="00EF0068">
      <w:pPr>
        <w:pStyle w:val="Lijstalinea"/>
        <w:numPr>
          <w:ilvl w:val="1"/>
          <w:numId w:val="36"/>
        </w:numPr>
      </w:pPr>
      <w:r>
        <w:t>Uitvoerend bedrijfsleven</w:t>
      </w:r>
      <w:bookmarkStart w:id="0" w:name="_GoBack"/>
      <w:bookmarkEnd w:id="0"/>
    </w:p>
    <w:p w14:paraId="257BA436" w14:textId="77777777" w:rsidR="00277468" w:rsidRPr="00F249B1" w:rsidRDefault="00277468" w:rsidP="00277468"/>
    <w:p w14:paraId="6EBC2429" w14:textId="77777777" w:rsidR="00356D02" w:rsidRPr="00356D02" w:rsidRDefault="00356D02" w:rsidP="00356D02">
      <w:pPr>
        <w:rPr>
          <w:b/>
          <w:i/>
        </w:rPr>
      </w:pPr>
      <w:r w:rsidRPr="00356D02">
        <w:rPr>
          <w:b/>
          <w:i/>
        </w:rPr>
        <w:t>Probleemstelling</w:t>
      </w:r>
    </w:p>
    <w:p w14:paraId="4065C152" w14:textId="1AFC1E7B" w:rsidR="003F5217" w:rsidRDefault="00A760DB" w:rsidP="00060C4D">
      <w:pPr>
        <w:pStyle w:val="Lijstalinea"/>
        <w:numPr>
          <w:ilvl w:val="0"/>
          <w:numId w:val="36"/>
        </w:numPr>
      </w:pPr>
      <w:r w:rsidRPr="00F249B1">
        <w:t>Waar draait het</w:t>
      </w:r>
      <w:r w:rsidR="00060C4D">
        <w:t xml:space="preserve"> </w:t>
      </w:r>
      <w:r w:rsidR="00FC13CC">
        <w:t xml:space="preserve">voor jullie om </w:t>
      </w:r>
      <w:r w:rsidR="00060C4D">
        <w:t>in dit project</w:t>
      </w:r>
      <w:r w:rsidR="00FC13CC">
        <w:t xml:space="preserve"> waarin we gezamenlijk gaan zoeken naar ruimtebesparende aanlegmethoden voor kabels en leidingen</w:t>
      </w:r>
      <w:r w:rsidR="00060C4D">
        <w:t>?</w:t>
      </w:r>
      <w:r w:rsidR="006A7136">
        <w:t xml:space="preserve"> (kernprobleem)</w:t>
      </w:r>
    </w:p>
    <w:p w14:paraId="3807C57C" w14:textId="77777777" w:rsidR="00D114BA" w:rsidRDefault="00A760DB" w:rsidP="00060C4D">
      <w:pPr>
        <w:pStyle w:val="Lijstalinea"/>
        <w:numPr>
          <w:ilvl w:val="0"/>
          <w:numId w:val="36"/>
        </w:numPr>
      </w:pPr>
      <w:r w:rsidRPr="00F249B1">
        <w:t>Wat wil</w:t>
      </w:r>
      <w:r w:rsidR="00060C4D">
        <w:t>len</w:t>
      </w:r>
      <w:r w:rsidRPr="00F249B1">
        <w:t xml:space="preserve"> j</w:t>
      </w:r>
      <w:r w:rsidR="00060C4D">
        <w:t xml:space="preserve">ullie </w:t>
      </w:r>
      <w:r w:rsidRPr="00F249B1">
        <w:t>eruit halen</w:t>
      </w:r>
      <w:r w:rsidR="00D114BA">
        <w:t>?</w:t>
      </w:r>
    </w:p>
    <w:p w14:paraId="6A64E33A" w14:textId="22C020A1" w:rsidR="00D114BA" w:rsidRDefault="00A760DB" w:rsidP="00D114BA">
      <w:pPr>
        <w:pStyle w:val="Lijstalinea"/>
        <w:numPr>
          <w:ilvl w:val="1"/>
          <w:numId w:val="36"/>
        </w:numPr>
      </w:pPr>
      <w:r w:rsidRPr="00F249B1">
        <w:t xml:space="preserve">voor jezelf </w:t>
      </w:r>
    </w:p>
    <w:p w14:paraId="07296F5D" w14:textId="5F805C5B" w:rsidR="00D114BA" w:rsidRDefault="00D114BA" w:rsidP="00D114BA">
      <w:pPr>
        <w:pStyle w:val="Lijstalinea"/>
        <w:numPr>
          <w:ilvl w:val="1"/>
          <w:numId w:val="36"/>
        </w:numPr>
      </w:pPr>
      <w:r>
        <w:t>voor de organisatie</w:t>
      </w:r>
    </w:p>
    <w:p w14:paraId="1AB64BCC" w14:textId="4B2278D9" w:rsidR="003F5217" w:rsidRPr="00F249B1" w:rsidRDefault="00A760DB" w:rsidP="00D114BA">
      <w:pPr>
        <w:pStyle w:val="Lijstalinea"/>
        <w:numPr>
          <w:ilvl w:val="1"/>
          <w:numId w:val="36"/>
        </w:numPr>
      </w:pPr>
      <w:r w:rsidRPr="00F249B1">
        <w:t>voor andere</w:t>
      </w:r>
      <w:r w:rsidR="00060C4D">
        <w:t xml:space="preserve"> partijen</w:t>
      </w:r>
      <w:r w:rsidR="00D114BA">
        <w:t>, vanuit brede maatschappelijk belang</w:t>
      </w:r>
    </w:p>
    <w:p w14:paraId="68BEC9FE" w14:textId="3A197B51" w:rsidR="00060C4D" w:rsidRDefault="00A760DB" w:rsidP="00060C4D">
      <w:pPr>
        <w:pStyle w:val="Lijstalinea"/>
        <w:numPr>
          <w:ilvl w:val="0"/>
          <w:numId w:val="36"/>
        </w:numPr>
      </w:pPr>
      <w:r w:rsidRPr="00F249B1">
        <w:t xml:space="preserve">Waar lopen jullie </w:t>
      </w:r>
      <w:r w:rsidR="00D114BA">
        <w:t xml:space="preserve">in </w:t>
      </w:r>
      <w:r w:rsidR="00EF0068">
        <w:t>t.a.v. inpassing K&amp;L in ondergrond + bovengrond aan?</w:t>
      </w:r>
    </w:p>
    <w:p w14:paraId="7E9CB374" w14:textId="77777777" w:rsidR="00C66DC4" w:rsidRDefault="00C66DC4" w:rsidP="00C66DC4">
      <w:pPr>
        <w:pStyle w:val="Lijstalinea"/>
      </w:pPr>
    </w:p>
    <w:p w14:paraId="1B5D331F" w14:textId="77777777" w:rsidR="00F249B1" w:rsidRPr="00B10F83" w:rsidRDefault="00F249B1" w:rsidP="00F249B1">
      <w:pPr>
        <w:rPr>
          <w:b/>
          <w:i/>
        </w:rPr>
      </w:pPr>
      <w:r w:rsidRPr="00B10F83">
        <w:rPr>
          <w:b/>
          <w:i/>
        </w:rPr>
        <w:t>Oplossingen</w:t>
      </w:r>
    </w:p>
    <w:p w14:paraId="617EF71D" w14:textId="1D5F4986" w:rsidR="003F5217" w:rsidRPr="00F249B1" w:rsidRDefault="00F94472" w:rsidP="006A7136">
      <w:pPr>
        <w:pStyle w:val="Lijstalinea"/>
        <w:numPr>
          <w:ilvl w:val="0"/>
          <w:numId w:val="36"/>
        </w:numPr>
      </w:pPr>
      <w:r>
        <w:t>Met welke</w:t>
      </w:r>
      <w:r w:rsidR="00A760DB" w:rsidRPr="00F249B1">
        <w:t xml:space="preserve"> nieuwe </w:t>
      </w:r>
      <w:r w:rsidR="006A7136">
        <w:t xml:space="preserve">aanlegmethoden of </w:t>
      </w:r>
      <w:r w:rsidR="00A760DB" w:rsidRPr="00F249B1">
        <w:t xml:space="preserve">innovaties </w:t>
      </w:r>
      <w:r>
        <w:t>zijn</w:t>
      </w:r>
      <w:r w:rsidRPr="00F249B1">
        <w:t xml:space="preserve"> </w:t>
      </w:r>
      <w:r>
        <w:t>jullie</w:t>
      </w:r>
      <w:r w:rsidRPr="00F249B1">
        <w:t xml:space="preserve"> </w:t>
      </w:r>
      <w:r w:rsidR="00A760DB" w:rsidRPr="00F249B1">
        <w:t>bezig?</w:t>
      </w:r>
      <w:r w:rsidR="006A7136">
        <w:t xml:space="preserve"> </w:t>
      </w:r>
    </w:p>
    <w:p w14:paraId="67147E20" w14:textId="65D0332A" w:rsidR="003F5217" w:rsidRPr="00775131" w:rsidRDefault="00A760DB" w:rsidP="006A7136">
      <w:pPr>
        <w:pStyle w:val="Lijstalinea"/>
        <w:numPr>
          <w:ilvl w:val="0"/>
          <w:numId w:val="36"/>
        </w:numPr>
      </w:pPr>
      <w:r w:rsidRPr="00775131">
        <w:t xml:space="preserve">Welke slimme oplossingen worden er </w:t>
      </w:r>
      <w:r w:rsidR="00F94472">
        <w:t xml:space="preserve">elders </w:t>
      </w:r>
      <w:r w:rsidRPr="00775131">
        <w:t xml:space="preserve">al toegepast? </w:t>
      </w:r>
    </w:p>
    <w:p w14:paraId="75D6680E" w14:textId="77777777" w:rsidR="00FC13CC" w:rsidRDefault="00F6129D" w:rsidP="006A7136">
      <w:pPr>
        <w:pStyle w:val="Lijstalinea"/>
        <w:numPr>
          <w:ilvl w:val="0"/>
          <w:numId w:val="36"/>
        </w:numPr>
      </w:pPr>
      <w:r>
        <w:t>Wat is jullie favoriete oplossing en waarom?</w:t>
      </w:r>
      <w:r w:rsidR="00FC13CC">
        <w:t xml:space="preserve"> </w:t>
      </w:r>
    </w:p>
    <w:p w14:paraId="217BA1E5" w14:textId="6B946A00" w:rsidR="003F5217" w:rsidRDefault="00A760DB" w:rsidP="006A7136">
      <w:pPr>
        <w:pStyle w:val="Lijstalinea"/>
        <w:numPr>
          <w:ilvl w:val="0"/>
          <w:numId w:val="36"/>
        </w:numPr>
      </w:pPr>
      <w:r w:rsidRPr="00775131">
        <w:t>Wat zijn de voordelen en waarom?</w:t>
      </w:r>
    </w:p>
    <w:p w14:paraId="483A6EF5" w14:textId="01305CC0" w:rsidR="005A3BF1" w:rsidRPr="00775131" w:rsidRDefault="005A3BF1" w:rsidP="00393F84">
      <w:pPr>
        <w:pStyle w:val="Lijstalinea"/>
        <w:numPr>
          <w:ilvl w:val="1"/>
          <w:numId w:val="36"/>
        </w:numPr>
      </w:pPr>
      <w:r>
        <w:t>Bij wie komen die voordelen terecht?</w:t>
      </w:r>
    </w:p>
    <w:p w14:paraId="1EFE9AEC" w14:textId="08C8FD93" w:rsidR="003F5217" w:rsidRDefault="00A760DB" w:rsidP="006A7136">
      <w:pPr>
        <w:pStyle w:val="Lijstalinea"/>
        <w:numPr>
          <w:ilvl w:val="0"/>
          <w:numId w:val="36"/>
        </w:numPr>
      </w:pPr>
      <w:r w:rsidRPr="00775131">
        <w:t>Wat zijn de nadelen</w:t>
      </w:r>
      <w:r w:rsidR="00F52E07">
        <w:t>?</w:t>
      </w:r>
    </w:p>
    <w:p w14:paraId="59768C9D" w14:textId="0131C8D3" w:rsidR="005A3BF1" w:rsidRPr="00775131" w:rsidRDefault="005A3BF1" w:rsidP="00393F84">
      <w:pPr>
        <w:pStyle w:val="Lijstalinea"/>
        <w:numPr>
          <w:ilvl w:val="1"/>
          <w:numId w:val="36"/>
        </w:numPr>
      </w:pPr>
      <w:r>
        <w:t>Bij wie komen de nadelen terecht?</w:t>
      </w:r>
    </w:p>
    <w:p w14:paraId="288A0336" w14:textId="6B52C399" w:rsidR="003F5217" w:rsidRDefault="00A760DB" w:rsidP="006A7136">
      <w:pPr>
        <w:pStyle w:val="Lijstalinea"/>
        <w:numPr>
          <w:ilvl w:val="0"/>
          <w:numId w:val="36"/>
        </w:numPr>
      </w:pPr>
      <w:r w:rsidRPr="00775131">
        <w:t>Wat zijn de risico’s</w:t>
      </w:r>
      <w:r w:rsidR="00F52E07">
        <w:t>?</w:t>
      </w:r>
    </w:p>
    <w:p w14:paraId="1544D2B0" w14:textId="6AE98EC5" w:rsidR="005A3BF1" w:rsidRPr="00775131" w:rsidRDefault="005A3BF1" w:rsidP="00393F84">
      <w:pPr>
        <w:pStyle w:val="Lijstalinea"/>
        <w:numPr>
          <w:ilvl w:val="1"/>
          <w:numId w:val="36"/>
        </w:numPr>
      </w:pPr>
      <w:r>
        <w:t>Voor wie zijn die risico’s?</w:t>
      </w:r>
    </w:p>
    <w:p w14:paraId="51AA004A" w14:textId="63C14CC8" w:rsidR="003F5217" w:rsidRPr="00775131" w:rsidRDefault="00A760DB" w:rsidP="006A7136">
      <w:pPr>
        <w:pStyle w:val="Lijstalinea"/>
        <w:numPr>
          <w:ilvl w:val="0"/>
          <w:numId w:val="36"/>
        </w:numPr>
      </w:pPr>
      <w:r w:rsidRPr="00775131">
        <w:t>Welke barrières zie jij</w:t>
      </w:r>
      <w:r w:rsidR="00F6129D">
        <w:t xml:space="preserve"> bij ontwerp, realisatie en beheer  van de oplossing</w:t>
      </w:r>
      <w:r w:rsidRPr="00775131">
        <w:t>?</w:t>
      </w:r>
    </w:p>
    <w:p w14:paraId="01D9F047" w14:textId="13454CBF" w:rsidR="003F5217" w:rsidRDefault="00A760DB" w:rsidP="006A7136">
      <w:pPr>
        <w:pStyle w:val="Lijstalinea"/>
        <w:numPr>
          <w:ilvl w:val="0"/>
          <w:numId w:val="36"/>
        </w:numPr>
      </w:pPr>
      <w:r w:rsidRPr="00775131">
        <w:t>Wat is er nodig om de barrières op te lossen</w:t>
      </w:r>
      <w:r w:rsidR="00F6129D">
        <w:t xml:space="preserve"> of te verkleinen?</w:t>
      </w:r>
    </w:p>
    <w:p w14:paraId="649E008B" w14:textId="37B3776A" w:rsidR="00EF0068" w:rsidRDefault="00EF0068" w:rsidP="00EF0068">
      <w:pPr>
        <w:pStyle w:val="Lijstalinea"/>
        <w:numPr>
          <w:ilvl w:val="0"/>
          <w:numId w:val="36"/>
        </w:numPr>
      </w:pPr>
      <w:r>
        <w:t>Welke innovatie kunnen we toevoegen aan de tabel?</w:t>
      </w:r>
    </w:p>
    <w:p w14:paraId="7AF8E942" w14:textId="77777777" w:rsidR="00C66DC4" w:rsidRPr="00775131" w:rsidRDefault="00C66DC4" w:rsidP="00C66DC4">
      <w:pPr>
        <w:pStyle w:val="Lijstalinea"/>
      </w:pPr>
    </w:p>
    <w:p w14:paraId="7A69B0D0" w14:textId="06E2CB54" w:rsidR="00775131" w:rsidRPr="00393F84" w:rsidRDefault="00775131" w:rsidP="00775131">
      <w:pPr>
        <w:rPr>
          <w:b/>
          <w:bCs/>
          <w:i/>
          <w:iCs/>
        </w:rPr>
      </w:pPr>
      <w:r w:rsidRPr="00393F84">
        <w:rPr>
          <w:b/>
          <w:bCs/>
          <w:i/>
          <w:iCs/>
        </w:rPr>
        <w:t>Oplossingen</w:t>
      </w:r>
    </w:p>
    <w:p w14:paraId="43B11745" w14:textId="77777777" w:rsidR="003F5217" w:rsidRPr="00775131" w:rsidRDefault="00A760DB" w:rsidP="006A7136">
      <w:pPr>
        <w:pStyle w:val="Lijstalinea"/>
        <w:numPr>
          <w:ilvl w:val="0"/>
          <w:numId w:val="36"/>
        </w:numPr>
      </w:pPr>
      <w:r w:rsidRPr="00775131">
        <w:t>Wat is de minst favoriete oplossing</w:t>
      </w:r>
    </w:p>
    <w:p w14:paraId="7BD687B5" w14:textId="77777777" w:rsidR="003F5217" w:rsidRPr="00775131" w:rsidRDefault="00A760DB" w:rsidP="006A7136">
      <w:pPr>
        <w:pStyle w:val="Lijstalinea"/>
        <w:numPr>
          <w:ilvl w:val="0"/>
          <w:numId w:val="36"/>
        </w:numPr>
      </w:pPr>
      <w:r w:rsidRPr="00775131">
        <w:t>Waarom: voordelen, nadelen</w:t>
      </w:r>
    </w:p>
    <w:p w14:paraId="70211C31" w14:textId="77777777" w:rsidR="003F5217" w:rsidRPr="00775131" w:rsidRDefault="00A760DB" w:rsidP="006A7136">
      <w:pPr>
        <w:pStyle w:val="Lijstalinea"/>
        <w:numPr>
          <w:ilvl w:val="0"/>
          <w:numId w:val="36"/>
        </w:numPr>
      </w:pPr>
      <w:r w:rsidRPr="00775131">
        <w:t>Onder welke (andere) randvoorwaarden wel?</w:t>
      </w:r>
    </w:p>
    <w:p w14:paraId="4143844E" w14:textId="5491F871" w:rsidR="00775131" w:rsidRDefault="00775131" w:rsidP="006A7136"/>
    <w:p w14:paraId="7F6BE862" w14:textId="7FAD1884" w:rsidR="00CE07A4" w:rsidRDefault="00CE07A4" w:rsidP="006A7136">
      <w:pPr>
        <w:rPr>
          <w:b/>
          <w:bCs/>
          <w:i/>
          <w:iCs/>
        </w:rPr>
      </w:pPr>
      <w:r>
        <w:rPr>
          <w:b/>
          <w:bCs/>
          <w:i/>
          <w:iCs/>
        </w:rPr>
        <w:t>Droom en nachtmerrie</w:t>
      </w:r>
    </w:p>
    <w:p w14:paraId="2E92713F" w14:textId="42693A98" w:rsidR="00CE07A4" w:rsidRDefault="00CE07A4" w:rsidP="00CE07A4">
      <w:pPr>
        <w:pStyle w:val="Lijstalinea"/>
        <w:numPr>
          <w:ilvl w:val="0"/>
          <w:numId w:val="41"/>
        </w:numPr>
      </w:pPr>
      <w:r>
        <w:t>Als je het helemaal zelf voor het zeggen had, ongehinderd door beperkingen, hoe zou jouw ideale oplossing er dan uitzien?</w:t>
      </w:r>
    </w:p>
    <w:p w14:paraId="59F9B78D" w14:textId="41474F14" w:rsidR="00941898" w:rsidRDefault="00941898" w:rsidP="00CE07A4">
      <w:pPr>
        <w:pStyle w:val="Lijstalinea"/>
        <w:numPr>
          <w:ilvl w:val="0"/>
          <w:numId w:val="41"/>
        </w:numPr>
      </w:pPr>
      <w:r>
        <w:t>En als je kijkt vanuit het brede maatschappelijke belang?</w:t>
      </w:r>
    </w:p>
    <w:p w14:paraId="75C9F740" w14:textId="5196FF88" w:rsidR="00CE07A4" w:rsidRPr="00CE07A4" w:rsidRDefault="00941898" w:rsidP="00393F84">
      <w:pPr>
        <w:pStyle w:val="Lijstalinea"/>
        <w:numPr>
          <w:ilvl w:val="0"/>
          <w:numId w:val="41"/>
        </w:numPr>
      </w:pPr>
      <w:r>
        <w:t>Als we alles op dezelfde manier blijven doen, wat gaat er dan mis?</w:t>
      </w:r>
    </w:p>
    <w:p w14:paraId="0E3F23D6" w14:textId="77777777" w:rsidR="00181695" w:rsidRDefault="00181695" w:rsidP="00181695"/>
    <w:p w14:paraId="0EBF7803" w14:textId="66001447" w:rsidR="005F738C" w:rsidRDefault="005F738C" w:rsidP="00393F84"/>
    <w:sectPr w:rsidR="005F738C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24E06" w16cex:dateUtc="2022-01-19T07:44:00Z"/>
  <w16cex:commentExtensible w16cex:durableId="25924D81" w16cex:dateUtc="2022-01-19T07:42:00Z"/>
  <w16cex:commentExtensible w16cex:durableId="25924E25" w16cex:dateUtc="2022-01-19T07:45:00Z"/>
  <w16cex:commentExtensible w16cex:durableId="25924F32" w16cex:dateUtc="2022-01-19T07:49:00Z"/>
  <w16cex:commentExtensible w16cex:durableId="25929D60" w16cex:dateUtc="2022-01-19T13:23:00Z"/>
  <w16cex:commentExtensible w16cex:durableId="25925878" w16cex:dateUtc="2022-01-19T08:29:00Z"/>
  <w16cex:commentExtensible w16cex:durableId="2592A1C0" w16cex:dateUtc="2022-01-19T13:42:00Z"/>
  <w16cex:commentExtensible w16cex:durableId="2592A207" w16cex:dateUtc="2022-01-19T13:43:00Z"/>
  <w16cex:commentExtensible w16cex:durableId="2592A256" w16cex:dateUtc="2022-01-19T13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4847D83" w16cid:durableId="25924E06"/>
  <w16cid:commentId w16cid:paraId="532D9521" w16cid:durableId="25924D81"/>
  <w16cid:commentId w16cid:paraId="212DF4C0" w16cid:durableId="25924E25"/>
  <w16cid:commentId w16cid:paraId="2B5133A8" w16cid:durableId="25924F32"/>
  <w16cid:commentId w16cid:paraId="4A7A3B4D" w16cid:durableId="25929D60"/>
  <w16cid:commentId w16cid:paraId="2A52AFBC" w16cid:durableId="25925878"/>
  <w16cid:commentId w16cid:paraId="01CD2975" w16cid:durableId="2592A1C0"/>
  <w16cid:commentId w16cid:paraId="75E1B710" w16cid:durableId="2592A207"/>
  <w16cid:commentId w16cid:paraId="1D118AD3" w16cid:durableId="2592A25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06BA"/>
    <w:multiLevelType w:val="hybridMultilevel"/>
    <w:tmpl w:val="79786CCA"/>
    <w:lvl w:ilvl="0" w:tplc="EBBAE7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4CC03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7AB2C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F1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1A5A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F2235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02F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00BC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A0FE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729CF"/>
    <w:multiLevelType w:val="hybridMultilevel"/>
    <w:tmpl w:val="543010E2"/>
    <w:lvl w:ilvl="0" w:tplc="111A716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F8B4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C05D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E6E1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605E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DC52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FC62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66371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922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08166CEF"/>
    <w:multiLevelType w:val="hybridMultilevel"/>
    <w:tmpl w:val="DB54BDF2"/>
    <w:lvl w:ilvl="0" w:tplc="712C39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46A5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6412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2028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F465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88F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6058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6CAF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3AD0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96D78"/>
    <w:multiLevelType w:val="hybridMultilevel"/>
    <w:tmpl w:val="DF94B7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B4597"/>
    <w:multiLevelType w:val="hybridMultilevel"/>
    <w:tmpl w:val="DF02D7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6E7B56"/>
    <w:multiLevelType w:val="hybridMultilevel"/>
    <w:tmpl w:val="E11222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22756"/>
    <w:multiLevelType w:val="hybridMultilevel"/>
    <w:tmpl w:val="8BBA037C"/>
    <w:lvl w:ilvl="0" w:tplc="20B2A4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E92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7AE7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78C7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547A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D865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A0443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AEF53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2AB3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43FC6"/>
    <w:multiLevelType w:val="hybridMultilevel"/>
    <w:tmpl w:val="B28C1B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9616A"/>
    <w:multiLevelType w:val="hybridMultilevel"/>
    <w:tmpl w:val="BBE03636"/>
    <w:lvl w:ilvl="0" w:tplc="3A5657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8565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3A158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E53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24A5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5AEBA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FEA3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3A14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B42B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70BAA"/>
    <w:multiLevelType w:val="hybridMultilevel"/>
    <w:tmpl w:val="46F493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83171"/>
    <w:multiLevelType w:val="hybridMultilevel"/>
    <w:tmpl w:val="0B5047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3" w15:restartNumberingAfterBreak="0">
    <w:nsid w:val="5E8C760A"/>
    <w:multiLevelType w:val="hybridMultilevel"/>
    <w:tmpl w:val="71ECFBB4"/>
    <w:lvl w:ilvl="0" w:tplc="F36AE2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60A6F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A2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06D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22D0B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A4E2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9C733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FE751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1C4E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B15C84"/>
    <w:multiLevelType w:val="hybridMultilevel"/>
    <w:tmpl w:val="1FC88B4A"/>
    <w:lvl w:ilvl="0" w:tplc="249CE96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0058F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1C8B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86A9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24A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A4EA3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12D64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B046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5294E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61844782"/>
    <w:multiLevelType w:val="hybridMultilevel"/>
    <w:tmpl w:val="1DDE38EC"/>
    <w:lvl w:ilvl="0" w:tplc="FDBCE1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84ED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C6513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92E6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8D8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C474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127D3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40A7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0A634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E083F"/>
    <w:multiLevelType w:val="hybridMultilevel"/>
    <w:tmpl w:val="934EAFBA"/>
    <w:lvl w:ilvl="0" w:tplc="E5EA07D4"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0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946762"/>
    <w:multiLevelType w:val="hybridMultilevel"/>
    <w:tmpl w:val="B0E015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A433A"/>
    <w:multiLevelType w:val="multilevel"/>
    <w:tmpl w:val="6494EB34"/>
    <w:lvl w:ilvl="0">
      <w:start w:val="1"/>
      <w:numFmt w:val="bullet"/>
      <w:pStyle w:val="OpsommingBullet0"/>
      <w:lvlText w:val=""/>
      <w:lvlJc w:val="left"/>
      <w:pPr>
        <w:ind w:left="454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681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908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270" w:hanging="227"/>
      </w:pPr>
      <w:rPr>
        <w:rFonts w:ascii="Corbel" w:hAnsi="Corbel" w:hint="default"/>
        <w:color w:val="000000" w:themeColor="text1"/>
        <w:sz w:val="14"/>
      </w:rPr>
    </w:lvl>
  </w:abstractNum>
  <w:num w:numId="1">
    <w:abstractNumId w:val="2"/>
  </w:num>
  <w:num w:numId="2">
    <w:abstractNumId w:val="15"/>
  </w:num>
  <w:num w:numId="3">
    <w:abstractNumId w:val="21"/>
  </w:num>
  <w:num w:numId="4">
    <w:abstractNumId w:val="20"/>
  </w:num>
  <w:num w:numId="5">
    <w:abstractNumId w:val="2"/>
  </w:num>
  <w:num w:numId="6">
    <w:abstractNumId w:val="12"/>
  </w:num>
  <w:num w:numId="7">
    <w:abstractNumId w:val="19"/>
  </w:num>
  <w:num w:numId="8">
    <w:abstractNumId w:val="18"/>
  </w:num>
  <w:num w:numId="9">
    <w:abstractNumId w:val="21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20"/>
  </w:num>
  <w:num w:numId="19">
    <w:abstractNumId w:val="18"/>
  </w:num>
  <w:num w:numId="20">
    <w:abstractNumId w:val="21"/>
  </w:num>
  <w:num w:numId="21">
    <w:abstractNumId w:val="2"/>
  </w:num>
  <w:num w:numId="22">
    <w:abstractNumId w:val="12"/>
  </w:num>
  <w:num w:numId="23">
    <w:abstractNumId w:val="19"/>
  </w:num>
  <w:num w:numId="24">
    <w:abstractNumId w:val="2"/>
  </w:num>
  <w:num w:numId="25">
    <w:abstractNumId w:val="2"/>
  </w:num>
  <w:num w:numId="26">
    <w:abstractNumId w:val="2"/>
  </w:num>
  <w:num w:numId="27">
    <w:abstractNumId w:val="23"/>
  </w:num>
  <w:num w:numId="28">
    <w:abstractNumId w:val="13"/>
  </w:num>
  <w:num w:numId="29">
    <w:abstractNumId w:val="0"/>
  </w:num>
  <w:num w:numId="30">
    <w:abstractNumId w:val="1"/>
  </w:num>
  <w:num w:numId="31">
    <w:abstractNumId w:val="9"/>
  </w:num>
  <w:num w:numId="32">
    <w:abstractNumId w:val="14"/>
  </w:num>
  <w:num w:numId="33">
    <w:abstractNumId w:val="7"/>
  </w:num>
  <w:num w:numId="34">
    <w:abstractNumId w:val="3"/>
  </w:num>
  <w:num w:numId="35">
    <w:abstractNumId w:val="16"/>
  </w:num>
  <w:num w:numId="36">
    <w:abstractNumId w:val="22"/>
  </w:num>
  <w:num w:numId="37">
    <w:abstractNumId w:val="8"/>
  </w:num>
  <w:num w:numId="38">
    <w:abstractNumId w:val="5"/>
  </w:num>
  <w:num w:numId="39">
    <w:abstractNumId w:val="11"/>
  </w:num>
  <w:num w:numId="40">
    <w:abstractNumId w:val="4"/>
  </w:num>
  <w:num w:numId="41">
    <w:abstractNumId w:val="6"/>
  </w:num>
  <w:num w:numId="42">
    <w:abstractNumId w:val="17"/>
  </w:num>
  <w:num w:numId="4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79E"/>
    <w:rsid w:val="000312AC"/>
    <w:rsid w:val="00045566"/>
    <w:rsid w:val="00060C4D"/>
    <w:rsid w:val="000B46D8"/>
    <w:rsid w:val="0015622C"/>
    <w:rsid w:val="00177A29"/>
    <w:rsid w:val="00181695"/>
    <w:rsid w:val="001A179E"/>
    <w:rsid w:val="001C6470"/>
    <w:rsid w:val="0026512F"/>
    <w:rsid w:val="00277468"/>
    <w:rsid w:val="002B5524"/>
    <w:rsid w:val="00356D02"/>
    <w:rsid w:val="003619AC"/>
    <w:rsid w:val="0039240C"/>
    <w:rsid w:val="00393F84"/>
    <w:rsid w:val="003B3222"/>
    <w:rsid w:val="003F5217"/>
    <w:rsid w:val="00424DED"/>
    <w:rsid w:val="00482A4F"/>
    <w:rsid w:val="00527398"/>
    <w:rsid w:val="005711AE"/>
    <w:rsid w:val="005A3BF1"/>
    <w:rsid w:val="005F738C"/>
    <w:rsid w:val="00605A5E"/>
    <w:rsid w:val="006277BB"/>
    <w:rsid w:val="00632123"/>
    <w:rsid w:val="006648E9"/>
    <w:rsid w:val="006675F5"/>
    <w:rsid w:val="006A7136"/>
    <w:rsid w:val="00775131"/>
    <w:rsid w:val="007B22D9"/>
    <w:rsid w:val="008104C5"/>
    <w:rsid w:val="008402D9"/>
    <w:rsid w:val="008A6BA1"/>
    <w:rsid w:val="009175F9"/>
    <w:rsid w:val="009333CA"/>
    <w:rsid w:val="00941898"/>
    <w:rsid w:val="009761CF"/>
    <w:rsid w:val="009B0D92"/>
    <w:rsid w:val="009F1B28"/>
    <w:rsid w:val="00A03098"/>
    <w:rsid w:val="00A140CC"/>
    <w:rsid w:val="00A3732E"/>
    <w:rsid w:val="00A53085"/>
    <w:rsid w:val="00A760DB"/>
    <w:rsid w:val="00A959A1"/>
    <w:rsid w:val="00B10F83"/>
    <w:rsid w:val="00B95A52"/>
    <w:rsid w:val="00BD0C39"/>
    <w:rsid w:val="00C20D53"/>
    <w:rsid w:val="00C43638"/>
    <w:rsid w:val="00C66DC4"/>
    <w:rsid w:val="00CE07A4"/>
    <w:rsid w:val="00D114BA"/>
    <w:rsid w:val="00EB1492"/>
    <w:rsid w:val="00EF0068"/>
    <w:rsid w:val="00F12F0D"/>
    <w:rsid w:val="00F249B1"/>
    <w:rsid w:val="00F52E07"/>
    <w:rsid w:val="00F6129D"/>
    <w:rsid w:val="00F82051"/>
    <w:rsid w:val="00F94472"/>
    <w:rsid w:val="00FB57D4"/>
    <w:rsid w:val="00FC13CC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A64BD"/>
  <w15:chartTrackingRefBased/>
  <w15:docId w15:val="{2403FA63-7045-46D8-BDDE-1CF4C1830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A179E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OpsommingBullet0">
    <w:name w:val="Opsomming Bullet"/>
    <w:basedOn w:val="Lijstalinea"/>
    <w:qFormat/>
    <w:rsid w:val="001A179E"/>
    <w:pPr>
      <w:numPr>
        <w:numId w:val="27"/>
      </w:numPr>
      <w:tabs>
        <w:tab w:val="num" w:pos="227"/>
      </w:tabs>
      <w:ind w:left="227"/>
    </w:pPr>
  </w:style>
  <w:style w:type="paragraph" w:customStyle="1" w:styleId="Opsommingstreepje">
    <w:name w:val="Opsomming streepje"/>
    <w:basedOn w:val="Lijstalinea"/>
    <w:qFormat/>
    <w:rsid w:val="001A179E"/>
    <w:pPr>
      <w:numPr>
        <w:ilvl w:val="1"/>
        <w:numId w:val="27"/>
      </w:numPr>
      <w:tabs>
        <w:tab w:val="num" w:pos="720"/>
      </w:tabs>
      <w:ind w:left="720" w:hanging="360"/>
    </w:pPr>
  </w:style>
  <w:style w:type="paragraph" w:styleId="Lijstalinea">
    <w:name w:val="List Paragraph"/>
    <w:basedOn w:val="Standaard"/>
    <w:uiPriority w:val="34"/>
    <w:rsid w:val="001A179E"/>
    <w:pPr>
      <w:ind w:left="720"/>
      <w:contextualSpacing/>
    </w:pPr>
  </w:style>
  <w:style w:type="paragraph" w:styleId="Revisie">
    <w:name w:val="Revision"/>
    <w:hidden/>
    <w:uiPriority w:val="99"/>
    <w:semiHidden/>
    <w:rsid w:val="006277BB"/>
    <w:pPr>
      <w:spacing w:line="240" w:lineRule="auto"/>
    </w:pPr>
    <w:rPr>
      <w:rFonts w:eastAsia="Calibri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6277BB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6277B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6277BB"/>
    <w:rPr>
      <w:rFonts w:eastAsia="Calibr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6277B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6277BB"/>
    <w:rPr>
      <w:rFonts w:eastAsia="Calibri"/>
      <w:b/>
      <w:bCs/>
      <w:sz w:val="20"/>
      <w:szCs w:val="20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D114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D114BA"/>
    <w:rPr>
      <w:rFonts w:ascii="Segoe UI" w:eastAsia="Calibri" w:hAnsi="Segoe UI" w:cs="Segoe UI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semiHidden/>
    <w:unhideWhenUsed/>
    <w:rsid w:val="009F1B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737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46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39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12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028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06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279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00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902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56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005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98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5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766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0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43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021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864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097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51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36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698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06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7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529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8000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Amsterdam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Besselink, Lidwien</dc:creator>
  <cp:keywords/>
  <dc:description/>
  <cp:lastModifiedBy>Byrne - Meijer, Patricia</cp:lastModifiedBy>
  <cp:revision>4</cp:revision>
  <dcterms:created xsi:type="dcterms:W3CDTF">2022-02-07T08:24:00Z</dcterms:created>
  <dcterms:modified xsi:type="dcterms:W3CDTF">2022-03-10T13:54:00Z</dcterms:modified>
</cp:coreProperties>
</file>